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EE005" w14:textId="77777777" w:rsidR="007D1E17" w:rsidRPr="00C14EE7" w:rsidRDefault="007D1E17" w:rsidP="00A04331">
      <w:pPr>
        <w:tabs>
          <w:tab w:val="right" w:pos="9072"/>
        </w:tabs>
        <w:rPr>
          <w:sz w:val="20"/>
          <w:szCs w:val="20"/>
        </w:rPr>
      </w:pPr>
      <w:r w:rsidRPr="00C14EE7">
        <w:rPr>
          <w:b/>
          <w:sz w:val="20"/>
          <w:szCs w:val="20"/>
        </w:rPr>
        <w:t>Znak sprawy: RG.271.</w:t>
      </w:r>
      <w:r>
        <w:rPr>
          <w:b/>
          <w:sz w:val="20"/>
          <w:szCs w:val="20"/>
        </w:rPr>
        <w:t>2</w:t>
      </w:r>
      <w:r w:rsidRPr="00C14EE7">
        <w:rPr>
          <w:b/>
          <w:sz w:val="20"/>
          <w:szCs w:val="20"/>
        </w:rPr>
        <w:t>.202</w:t>
      </w:r>
      <w:r>
        <w:rPr>
          <w:b/>
          <w:sz w:val="20"/>
          <w:szCs w:val="20"/>
        </w:rPr>
        <w:t>6</w:t>
      </w:r>
    </w:p>
    <w:p w14:paraId="3BF4DAC9" w14:textId="05EA2C34" w:rsidR="007D1E17" w:rsidRPr="00C14EE7" w:rsidRDefault="007D1E17" w:rsidP="00A04331">
      <w:pPr>
        <w:tabs>
          <w:tab w:val="left" w:pos="1370"/>
        </w:tabs>
        <w:suppressAutoHyphens/>
        <w:snapToGrid w:val="0"/>
        <w:jc w:val="right"/>
        <w:rPr>
          <w:bCs/>
          <w:iCs/>
          <w:color w:val="000000"/>
          <w:kern w:val="2"/>
          <w:sz w:val="20"/>
          <w:szCs w:val="20"/>
          <w:lang w:eastAsia="zh-CN"/>
        </w:rPr>
      </w:pPr>
      <w:r w:rsidRPr="00C14EE7">
        <w:rPr>
          <w:rFonts w:eastAsia="Lucida Sans Unicode"/>
          <w:bCs/>
          <w:iCs/>
          <w:color w:val="000000"/>
          <w:kern w:val="2"/>
          <w:sz w:val="20"/>
          <w:szCs w:val="20"/>
          <w:lang w:eastAsia="hi-IN" w:bidi="hi-IN"/>
        </w:rPr>
        <w:t xml:space="preserve">Załącznik nr </w:t>
      </w:r>
      <w:r w:rsidR="00BA1213">
        <w:rPr>
          <w:rFonts w:eastAsia="Lucida Sans Unicode"/>
          <w:bCs/>
          <w:iCs/>
          <w:color w:val="000000"/>
          <w:kern w:val="2"/>
          <w:sz w:val="20"/>
          <w:szCs w:val="20"/>
          <w:lang w:eastAsia="hi-IN" w:bidi="hi-IN"/>
        </w:rPr>
        <w:t>8</w:t>
      </w:r>
      <w:r w:rsidRPr="00C14EE7">
        <w:rPr>
          <w:rFonts w:eastAsia="Lucida Sans Unicode"/>
          <w:bCs/>
          <w:iCs/>
          <w:color w:val="000000"/>
          <w:kern w:val="2"/>
          <w:sz w:val="20"/>
          <w:szCs w:val="20"/>
          <w:lang w:eastAsia="hi-IN" w:bidi="hi-IN"/>
        </w:rPr>
        <w:t xml:space="preserve"> do SWZ</w:t>
      </w:r>
    </w:p>
    <w:p w14:paraId="645FC213" w14:textId="77777777" w:rsidR="007D1E17" w:rsidRPr="007D1E17" w:rsidRDefault="007D1E17" w:rsidP="00E82D66">
      <w:pPr>
        <w:keepNext/>
        <w:widowControl w:val="0"/>
        <w:spacing w:line="200" w:lineRule="atLeast"/>
        <w:jc w:val="center"/>
        <w:rPr>
          <w:rFonts w:eastAsia="Lucida Sans Unicode"/>
          <w:b/>
          <w:bCs/>
          <w:sz w:val="20"/>
          <w:szCs w:val="20"/>
          <w:u w:val="single"/>
          <w:lang w:eastAsia="hi-IN" w:bidi="hi-IN"/>
        </w:rPr>
      </w:pPr>
      <w:r w:rsidRPr="007D1E17">
        <w:rPr>
          <w:rFonts w:eastAsia="Lucida Sans Unicode"/>
          <w:b/>
          <w:bCs/>
          <w:sz w:val="20"/>
          <w:szCs w:val="20"/>
          <w:u w:val="single"/>
          <w:lang w:eastAsia="hi-IN" w:bidi="hi-IN"/>
        </w:rPr>
        <w:t>WYKAZ OSÓB</w:t>
      </w:r>
    </w:p>
    <w:p w14:paraId="48A542FF" w14:textId="77777777" w:rsidR="007D1E17" w:rsidRPr="007D1E17" w:rsidRDefault="007D1E17" w:rsidP="00A04331">
      <w:pPr>
        <w:spacing w:line="276" w:lineRule="auto"/>
        <w:jc w:val="center"/>
        <w:rPr>
          <w:b/>
          <w:sz w:val="20"/>
          <w:szCs w:val="20"/>
        </w:rPr>
      </w:pPr>
      <w:r w:rsidRPr="007D1E17">
        <w:rPr>
          <w:b/>
          <w:sz w:val="20"/>
          <w:szCs w:val="20"/>
        </w:rPr>
        <w:t>KTÓRE BĘDĄ UCZESTNICZYĆ W WYKONANIU ZAMÓWIENIA</w:t>
      </w:r>
    </w:p>
    <w:p w14:paraId="58832ED3" w14:textId="77777777" w:rsidR="007D1E17" w:rsidRPr="00C14EE7" w:rsidRDefault="007D1E17" w:rsidP="00A04331">
      <w:pPr>
        <w:keepNext/>
        <w:widowControl w:val="0"/>
        <w:spacing w:line="200" w:lineRule="atLeast"/>
        <w:jc w:val="center"/>
        <w:rPr>
          <w:rFonts w:eastAsia="Lucida Sans Unicode"/>
          <w:sz w:val="16"/>
          <w:szCs w:val="16"/>
          <w:lang w:eastAsia="hi-IN" w:bidi="hi-IN"/>
        </w:rPr>
      </w:pPr>
    </w:p>
    <w:p w14:paraId="3BA84858" w14:textId="77777777" w:rsidR="007D1E17" w:rsidRPr="00C14EE7" w:rsidRDefault="007D1E17" w:rsidP="00A04331">
      <w:pPr>
        <w:keepNext/>
        <w:widowControl w:val="0"/>
        <w:spacing w:line="200" w:lineRule="atLeast"/>
        <w:jc w:val="center"/>
        <w:rPr>
          <w:rFonts w:eastAsia="Lucida Sans Unicode"/>
          <w:sz w:val="20"/>
          <w:szCs w:val="20"/>
          <w:lang w:eastAsia="hi-IN" w:bidi="hi-IN"/>
        </w:rPr>
      </w:pPr>
      <w:r w:rsidRPr="00C14EE7">
        <w:rPr>
          <w:rFonts w:eastAsia="Lucida Sans Unicode"/>
          <w:sz w:val="20"/>
          <w:szCs w:val="20"/>
          <w:lang w:eastAsia="hi-IN" w:bidi="hi-IN"/>
        </w:rPr>
        <w:t>dotyczy postępowania o udzielenie zamówienia pn.:</w:t>
      </w:r>
    </w:p>
    <w:p w14:paraId="41EC1CD4" w14:textId="77777777" w:rsidR="007D1E17" w:rsidRPr="00C14EE7" w:rsidRDefault="007D1E17" w:rsidP="00A04331">
      <w:pPr>
        <w:keepNext/>
        <w:widowControl w:val="0"/>
        <w:spacing w:line="200" w:lineRule="atLeast"/>
        <w:jc w:val="center"/>
        <w:rPr>
          <w:rFonts w:eastAsia="Lucida Sans Unicode"/>
          <w:b/>
          <w:bCs/>
          <w:sz w:val="20"/>
          <w:szCs w:val="20"/>
          <w:lang w:eastAsia="hi-IN" w:bidi="hi-IN"/>
        </w:rPr>
      </w:pPr>
      <w:r w:rsidRPr="00C14EE7">
        <w:rPr>
          <w:rFonts w:eastAsia="Lucida Sans Unicode"/>
          <w:b/>
          <w:bCs/>
          <w:sz w:val="20"/>
          <w:szCs w:val="20"/>
          <w:lang w:eastAsia="hi-IN" w:bidi="hi-IN"/>
        </w:rPr>
        <w:t>„Termomodernizacja budynków użyteczności publicznej na terenie Gminy Ruda Maleniecka - etap I”</w:t>
      </w:r>
    </w:p>
    <w:p w14:paraId="1A1AC816" w14:textId="77777777" w:rsidR="007D1E17" w:rsidRPr="00C14EE7" w:rsidRDefault="007D1E17" w:rsidP="00A04331">
      <w:pPr>
        <w:keepNext/>
        <w:widowControl w:val="0"/>
        <w:spacing w:line="200" w:lineRule="atLeast"/>
        <w:jc w:val="center"/>
        <w:rPr>
          <w:rFonts w:eastAsia="Lucida Sans Unicode"/>
          <w:b/>
          <w:bCs/>
          <w:sz w:val="20"/>
          <w:szCs w:val="20"/>
          <w:lang w:eastAsia="hi-IN" w:bidi="hi-IN"/>
        </w:rPr>
      </w:pPr>
    </w:p>
    <w:p w14:paraId="107AAA05" w14:textId="77777777" w:rsidR="007D1E17" w:rsidRPr="00C11675" w:rsidRDefault="007D1E17" w:rsidP="00A04331">
      <w:pPr>
        <w:spacing w:line="480" w:lineRule="auto"/>
        <w:rPr>
          <w:sz w:val="20"/>
          <w:szCs w:val="20"/>
        </w:rPr>
      </w:pPr>
      <w:r w:rsidRPr="00C11675">
        <w:rPr>
          <w:sz w:val="20"/>
          <w:szCs w:val="20"/>
        </w:rPr>
        <w:t>Nazwa i adres Wykonawcy: ............................................................................................................................................................................................................</w:t>
      </w:r>
    </w:p>
    <w:p w14:paraId="13FCB032" w14:textId="4FFD8E9A" w:rsidR="00FB7CCB" w:rsidRPr="00A04331" w:rsidRDefault="007D1E17" w:rsidP="000F1954">
      <w:pPr>
        <w:spacing w:after="240"/>
        <w:jc w:val="both"/>
        <w:rPr>
          <w:bCs/>
          <w:spacing w:val="3"/>
          <w:sz w:val="20"/>
          <w:szCs w:val="20"/>
        </w:rPr>
      </w:pPr>
      <w:r w:rsidRPr="00C11675">
        <w:rPr>
          <w:sz w:val="20"/>
          <w:szCs w:val="20"/>
        </w:rPr>
        <w:t xml:space="preserve">Oświadczam, że </w:t>
      </w:r>
      <w:r w:rsidR="00C36E0A" w:rsidRPr="00C36E0A">
        <w:rPr>
          <w:sz w:val="20"/>
          <w:szCs w:val="20"/>
        </w:rPr>
        <w:t>skieruj</w:t>
      </w:r>
      <w:r w:rsidR="00C36E0A">
        <w:rPr>
          <w:sz w:val="20"/>
          <w:szCs w:val="20"/>
        </w:rPr>
        <w:t>ę</w:t>
      </w:r>
      <w:r w:rsidR="00C36E0A" w:rsidRPr="00C36E0A">
        <w:rPr>
          <w:sz w:val="20"/>
          <w:szCs w:val="20"/>
        </w:rPr>
        <w:t xml:space="preserve"> do realizacji zamówienia osoby legitymujące się kwalifikacjami zawodowymi oraz doświadczeniem odpowiednio do objęcia funkcji, jakie zostaną im powierzone</w:t>
      </w:r>
      <w:r w:rsidR="00C87095">
        <w:rPr>
          <w:sz w:val="20"/>
          <w:szCs w:val="20"/>
        </w:rPr>
        <w:t>.</w:t>
      </w:r>
    </w:p>
    <w:p w14:paraId="73D6059D" w14:textId="77777777" w:rsidR="007D1E17" w:rsidRDefault="007D1E17" w:rsidP="00A04331">
      <w:pPr>
        <w:tabs>
          <w:tab w:val="left" w:pos="567"/>
        </w:tabs>
        <w:spacing w:after="240"/>
        <w:jc w:val="both"/>
        <w:rPr>
          <w:sz w:val="20"/>
          <w:szCs w:val="20"/>
        </w:rPr>
      </w:pPr>
      <w:r w:rsidRPr="00110AA5">
        <w:rPr>
          <w:sz w:val="20"/>
          <w:szCs w:val="20"/>
        </w:rPr>
        <w:t>Poniżej przedstawiam zestawieni</w:t>
      </w:r>
      <w:r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spełniając</w:t>
      </w:r>
      <w:r>
        <w:rPr>
          <w:sz w:val="20"/>
          <w:szCs w:val="20"/>
        </w:rPr>
        <w:t>e</w:t>
      </w:r>
      <w:r w:rsidRPr="00110AA5">
        <w:rPr>
          <w:sz w:val="20"/>
          <w:szCs w:val="20"/>
        </w:rPr>
        <w:t xml:space="preserve"> powyższy warunek</w:t>
      </w:r>
      <w:r w:rsidRPr="00C14EE7">
        <w:rPr>
          <w:sz w:val="20"/>
          <w:szCs w:val="20"/>
        </w:rPr>
        <w:t>:</w:t>
      </w: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4832"/>
        <w:gridCol w:w="2253"/>
        <w:gridCol w:w="3452"/>
        <w:gridCol w:w="2646"/>
      </w:tblGrid>
      <w:tr w:rsidR="00885EA5" w:rsidRPr="00C14EE7" w14:paraId="191C96FB" w14:textId="77777777" w:rsidTr="00AE5FBB">
        <w:trPr>
          <w:trHeight w:val="383"/>
          <w:jc w:val="center"/>
        </w:trPr>
        <w:tc>
          <w:tcPr>
            <w:tcW w:w="14454" w:type="dxa"/>
            <w:gridSpan w:val="5"/>
            <w:tcBorders>
              <w:right w:val="single" w:sz="4" w:space="0" w:color="auto"/>
            </w:tcBorders>
            <w:shd w:val="clear" w:color="auto" w:fill="D9E2F3" w:themeFill="accent5" w:themeFillTint="33"/>
            <w:vAlign w:val="bottom"/>
          </w:tcPr>
          <w:p w14:paraId="29AE270B" w14:textId="5BEDDD97" w:rsidR="00885EA5" w:rsidRPr="00C14EE7" w:rsidRDefault="00885EA5" w:rsidP="00885EA5">
            <w:pPr>
              <w:tabs>
                <w:tab w:val="left" w:pos="5475"/>
                <w:tab w:val="center" w:pos="7653"/>
              </w:tabs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9252EA">
              <w:rPr>
                <w:b/>
                <w:sz w:val="22"/>
                <w:szCs w:val="22"/>
                <w:lang w:eastAsia="en-US"/>
              </w:rPr>
              <w:t xml:space="preserve">Wykaz wspólny dla części I </w:t>
            </w:r>
            <w:proofErr w:type="spellStart"/>
            <w:r w:rsidRPr="009252EA">
              <w:rPr>
                <w:b/>
                <w:sz w:val="22"/>
                <w:szCs w:val="22"/>
                <w:lang w:eastAsia="en-US"/>
              </w:rPr>
              <w:t>i</w:t>
            </w:r>
            <w:proofErr w:type="spellEnd"/>
            <w:r w:rsidRPr="009252EA">
              <w:rPr>
                <w:b/>
                <w:sz w:val="22"/>
                <w:szCs w:val="22"/>
                <w:lang w:eastAsia="en-US"/>
              </w:rPr>
              <w:t xml:space="preserve"> II</w:t>
            </w:r>
          </w:p>
        </w:tc>
      </w:tr>
      <w:tr w:rsidR="00A04331" w:rsidRPr="00FB7CCB" w14:paraId="5AF914D6" w14:textId="77777777" w:rsidTr="00E82D66">
        <w:tblPrEx>
          <w:jc w:val="left"/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1271" w:type="dxa"/>
            <w:shd w:val="clear" w:color="auto" w:fill="DBDBDB" w:themeFill="accent3" w:themeFillTint="66"/>
            <w:vAlign w:val="bottom"/>
          </w:tcPr>
          <w:p w14:paraId="36EB4D7A" w14:textId="77777777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FB7CCB">
              <w:rPr>
                <w:sz w:val="20"/>
                <w:szCs w:val="20"/>
              </w:rPr>
              <w:t>Imię i nazwisko</w:t>
            </w:r>
          </w:p>
        </w:tc>
        <w:tc>
          <w:tcPr>
            <w:tcW w:w="4832" w:type="dxa"/>
            <w:shd w:val="clear" w:color="auto" w:fill="DBDBDB" w:themeFill="accent3" w:themeFillTint="66"/>
            <w:vAlign w:val="bottom"/>
          </w:tcPr>
          <w:p w14:paraId="48A55325" w14:textId="77B356CD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Pełniona funkcja przy</w:t>
            </w:r>
            <w:r w:rsidRPr="007E7E3E">
              <w:rPr>
                <w:sz w:val="20"/>
                <w:szCs w:val="20"/>
              </w:rPr>
              <w:t xml:space="preserve"> realizacji zamówienia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0" w:type="auto"/>
            <w:shd w:val="clear" w:color="auto" w:fill="DBDBDB" w:themeFill="accent3" w:themeFillTint="66"/>
            <w:vAlign w:val="bottom"/>
          </w:tcPr>
          <w:p w14:paraId="7707D329" w14:textId="5673D4E4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C87095">
              <w:rPr>
                <w:sz w:val="20"/>
                <w:szCs w:val="20"/>
              </w:rPr>
              <w:t>Rodzaj uprawnień lub odpowiadające im równoważne uprawnienia</w:t>
            </w:r>
          </w:p>
        </w:tc>
        <w:tc>
          <w:tcPr>
            <w:tcW w:w="0" w:type="auto"/>
            <w:shd w:val="clear" w:color="auto" w:fill="DBDBDB" w:themeFill="accent3" w:themeFillTint="66"/>
            <w:vAlign w:val="bottom"/>
          </w:tcPr>
          <w:p w14:paraId="5141C161" w14:textId="3D1A431E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C87095">
              <w:rPr>
                <w:sz w:val="20"/>
                <w:szCs w:val="20"/>
              </w:rPr>
              <w:t>Numer uprawnień do wykonywania pełnionej funkcji oraz ewidencyjny numer członkowski</w:t>
            </w:r>
            <w:r w:rsidR="00A04331">
              <w:rPr>
                <w:sz w:val="20"/>
                <w:szCs w:val="20"/>
              </w:rPr>
              <w:t xml:space="preserve"> </w:t>
            </w:r>
            <w:r w:rsidRPr="00C87095">
              <w:rPr>
                <w:sz w:val="20"/>
                <w:szCs w:val="20"/>
              </w:rPr>
              <w:t>o przynależności do izby inż. budownictwa</w:t>
            </w:r>
          </w:p>
        </w:tc>
        <w:tc>
          <w:tcPr>
            <w:tcW w:w="2646" w:type="dxa"/>
            <w:shd w:val="clear" w:color="auto" w:fill="DBDBDB" w:themeFill="accent3" w:themeFillTint="66"/>
            <w:vAlign w:val="bottom"/>
          </w:tcPr>
          <w:p w14:paraId="7C080820" w14:textId="0E4D945F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FB7CCB">
              <w:rPr>
                <w:sz w:val="20"/>
                <w:szCs w:val="20"/>
              </w:rPr>
              <w:t>Podstawa do dysponowania wymienioną osobą</w:t>
            </w:r>
            <w:r w:rsidRPr="00FB7CCB">
              <w:rPr>
                <w:sz w:val="20"/>
                <w:szCs w:val="20"/>
                <w:vertAlign w:val="superscript"/>
              </w:rPr>
              <w:t>1)</w:t>
            </w:r>
          </w:p>
        </w:tc>
      </w:tr>
      <w:tr w:rsidR="00A04331" w:rsidRPr="00FB7CCB" w14:paraId="08655805" w14:textId="77777777" w:rsidTr="00E82D66">
        <w:tblPrEx>
          <w:jc w:val="left"/>
          <w:tblLook w:val="0000" w:firstRow="0" w:lastRow="0" w:firstColumn="0" w:lastColumn="0" w:noHBand="0" w:noVBand="0"/>
        </w:tblPrEx>
        <w:trPr>
          <w:trHeight w:val="147"/>
        </w:trPr>
        <w:tc>
          <w:tcPr>
            <w:tcW w:w="1271" w:type="dxa"/>
            <w:shd w:val="clear" w:color="auto" w:fill="DBDBDB" w:themeFill="accent3" w:themeFillTint="66"/>
            <w:vAlign w:val="center"/>
          </w:tcPr>
          <w:p w14:paraId="20A137E7" w14:textId="77777777" w:rsidR="00C87095" w:rsidRPr="00FB7CCB" w:rsidRDefault="00C87095" w:rsidP="00A04331">
            <w:pPr>
              <w:jc w:val="center"/>
              <w:rPr>
                <w:sz w:val="18"/>
                <w:szCs w:val="18"/>
              </w:rPr>
            </w:pPr>
            <w:r w:rsidRPr="00FB7CCB">
              <w:rPr>
                <w:sz w:val="18"/>
                <w:szCs w:val="18"/>
              </w:rPr>
              <w:t>1</w:t>
            </w:r>
          </w:p>
        </w:tc>
        <w:tc>
          <w:tcPr>
            <w:tcW w:w="4832" w:type="dxa"/>
            <w:shd w:val="clear" w:color="auto" w:fill="DBDBDB" w:themeFill="accent3" w:themeFillTint="66"/>
          </w:tcPr>
          <w:p w14:paraId="310775C3" w14:textId="4CF85D15" w:rsidR="00C87095" w:rsidRPr="00FB7CCB" w:rsidRDefault="00C87095" w:rsidP="00A04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BDBDB" w:themeFill="accent3" w:themeFillTint="66"/>
          </w:tcPr>
          <w:p w14:paraId="6D443CBB" w14:textId="3BFFDC75" w:rsidR="00C87095" w:rsidRDefault="00C87095" w:rsidP="00A04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BDBDB" w:themeFill="accent3" w:themeFillTint="66"/>
          </w:tcPr>
          <w:p w14:paraId="5EBA177E" w14:textId="61B95B74" w:rsidR="00C87095" w:rsidRDefault="00C87095" w:rsidP="00A04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646" w:type="dxa"/>
            <w:shd w:val="clear" w:color="auto" w:fill="DBDBDB" w:themeFill="accent3" w:themeFillTint="66"/>
            <w:vAlign w:val="center"/>
          </w:tcPr>
          <w:p w14:paraId="63EA4A72" w14:textId="6CF46AD5" w:rsidR="00C87095" w:rsidRPr="00FB7CCB" w:rsidRDefault="00C87095" w:rsidP="00A043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04331" w:rsidRPr="00FB7CCB" w14:paraId="78240A18" w14:textId="77777777" w:rsidTr="00E82D66">
        <w:tblPrEx>
          <w:jc w:val="left"/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1271" w:type="dxa"/>
            <w:shd w:val="clear" w:color="auto" w:fill="FFFFFF" w:themeFill="background1"/>
          </w:tcPr>
          <w:p w14:paraId="32EE7C4D" w14:textId="77777777" w:rsidR="00C87095" w:rsidRPr="00FB7CCB" w:rsidRDefault="00C87095" w:rsidP="00A04331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4832" w:type="dxa"/>
            <w:shd w:val="clear" w:color="auto" w:fill="FFFFFF" w:themeFill="background1"/>
          </w:tcPr>
          <w:p w14:paraId="7F243C3F" w14:textId="0C3A6921" w:rsidR="00C87095" w:rsidRPr="00FB7CCB" w:rsidRDefault="00C87095" w:rsidP="00A04331">
            <w:pPr>
              <w:spacing w:before="120"/>
              <w:jc w:val="both"/>
              <w:rPr>
                <w:sz w:val="20"/>
                <w:szCs w:val="20"/>
              </w:rPr>
            </w:pPr>
            <w:r w:rsidRPr="000F6598">
              <w:rPr>
                <w:b/>
                <w:spacing w:val="3"/>
                <w:sz w:val="20"/>
                <w:szCs w:val="20"/>
              </w:rPr>
              <w:t>Projektant</w:t>
            </w:r>
            <w:r w:rsidR="00A04331">
              <w:rPr>
                <w:b/>
                <w:spacing w:val="3"/>
                <w:sz w:val="20"/>
                <w:szCs w:val="20"/>
              </w:rPr>
              <w:t xml:space="preserve"> – </w:t>
            </w:r>
            <w:r w:rsidRPr="00C87095">
              <w:rPr>
                <w:sz w:val="20"/>
                <w:szCs w:val="20"/>
              </w:rPr>
              <w:t>posiadając</w:t>
            </w:r>
            <w:r w:rsidR="00A04331">
              <w:rPr>
                <w:sz w:val="20"/>
                <w:szCs w:val="20"/>
              </w:rPr>
              <w:t>y</w:t>
            </w:r>
            <w:r w:rsidRPr="00C87095">
              <w:rPr>
                <w:sz w:val="20"/>
                <w:szCs w:val="20"/>
              </w:rPr>
              <w:t xml:space="preserve"> uprawnienia projektowe w specjalności konstrukcyjno-budowlanej</w:t>
            </w:r>
            <w:r w:rsidR="00C36E0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</w:tcPr>
          <w:p w14:paraId="7DD39BF0" w14:textId="77777777" w:rsidR="00C87095" w:rsidRPr="00FB7CCB" w:rsidRDefault="00C87095" w:rsidP="00A04331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E306EF" w14:textId="77777777" w:rsidR="00C87095" w:rsidRPr="00FB7CCB" w:rsidRDefault="00C87095" w:rsidP="00A04331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2646" w:type="dxa"/>
            <w:shd w:val="clear" w:color="auto" w:fill="FFFFFF" w:themeFill="background1"/>
          </w:tcPr>
          <w:p w14:paraId="02237091" w14:textId="24241FC1" w:rsidR="00C87095" w:rsidRPr="00FB7CCB" w:rsidRDefault="00C87095" w:rsidP="00A04331">
            <w:pPr>
              <w:spacing w:before="120"/>
              <w:jc w:val="center"/>
              <w:rPr>
                <w:sz w:val="20"/>
                <w:szCs w:val="20"/>
              </w:rPr>
            </w:pPr>
            <w:r w:rsidRPr="00FB7CCB">
              <w:rPr>
                <w:sz w:val="20"/>
                <w:szCs w:val="20"/>
              </w:rPr>
              <w:t>w dyspozycji Wykonawcy</w:t>
            </w:r>
            <w:r w:rsidRPr="00FB7CCB">
              <w:rPr>
                <w:sz w:val="20"/>
                <w:szCs w:val="20"/>
                <w:vertAlign w:val="superscript"/>
              </w:rPr>
              <w:t>1</w:t>
            </w:r>
            <w:r w:rsidRPr="00FB7CCB">
              <w:rPr>
                <w:sz w:val="20"/>
                <w:szCs w:val="20"/>
              </w:rPr>
              <w:t xml:space="preserve"> / oddane do dyspozycji przez inny podmiot</w:t>
            </w:r>
            <w:r w:rsidRPr="00FB7CC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A04331" w:rsidRPr="00FB7CCB" w14:paraId="34CC0D3E" w14:textId="77777777" w:rsidTr="00E82D66">
        <w:tblPrEx>
          <w:jc w:val="left"/>
          <w:tblLook w:val="0000" w:firstRow="0" w:lastRow="0" w:firstColumn="0" w:lastColumn="0" w:noHBand="0" w:noVBand="0"/>
        </w:tblPrEx>
        <w:trPr>
          <w:trHeight w:val="693"/>
        </w:trPr>
        <w:tc>
          <w:tcPr>
            <w:tcW w:w="1271" w:type="dxa"/>
          </w:tcPr>
          <w:p w14:paraId="19A423B2" w14:textId="77777777" w:rsidR="00C87095" w:rsidRPr="00FB7CCB" w:rsidRDefault="00C87095" w:rsidP="00A04331">
            <w:pPr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4832" w:type="dxa"/>
          </w:tcPr>
          <w:p w14:paraId="1FADE23E" w14:textId="514EF45D" w:rsidR="00C87095" w:rsidRPr="00FB7CCB" w:rsidRDefault="00C87095" w:rsidP="00A043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0F6598">
              <w:rPr>
                <w:b/>
                <w:bCs/>
                <w:sz w:val="20"/>
                <w:szCs w:val="20"/>
              </w:rPr>
              <w:t>Kierownik budowy</w:t>
            </w:r>
            <w:r w:rsidR="00A04331">
              <w:rPr>
                <w:b/>
                <w:bCs/>
                <w:sz w:val="20"/>
                <w:szCs w:val="20"/>
              </w:rPr>
              <w:t xml:space="preserve"> –  </w:t>
            </w:r>
            <w:r w:rsidRPr="00C87095">
              <w:rPr>
                <w:sz w:val="20"/>
                <w:szCs w:val="20"/>
              </w:rPr>
              <w:t>posiadając</w:t>
            </w:r>
            <w:r w:rsidR="00A04331">
              <w:rPr>
                <w:sz w:val="20"/>
                <w:szCs w:val="20"/>
              </w:rPr>
              <w:t>y</w:t>
            </w:r>
            <w:r w:rsidRPr="00C87095">
              <w:rPr>
                <w:sz w:val="20"/>
                <w:szCs w:val="20"/>
              </w:rPr>
              <w:t xml:space="preserve"> uprawnienia budowlane do kierowania robotami budowlanymi w specjalności konstrukcyjno-budowlanej</w:t>
            </w:r>
            <w:r w:rsidR="00C36E0A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680C9421" w14:textId="77777777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4E518D67" w14:textId="77777777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2646" w:type="dxa"/>
          </w:tcPr>
          <w:p w14:paraId="48FA2992" w14:textId="588DADCE" w:rsidR="00C87095" w:rsidRPr="00FB7CCB" w:rsidRDefault="00C87095" w:rsidP="00A043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FB7CCB">
              <w:rPr>
                <w:sz w:val="20"/>
                <w:szCs w:val="20"/>
              </w:rPr>
              <w:t>w dyspozycji Wykonawcy</w:t>
            </w:r>
            <w:r w:rsidRPr="00FB7CCB">
              <w:rPr>
                <w:sz w:val="20"/>
                <w:szCs w:val="20"/>
                <w:vertAlign w:val="superscript"/>
              </w:rPr>
              <w:t xml:space="preserve">1 </w:t>
            </w:r>
            <w:r w:rsidRPr="00FB7CCB">
              <w:rPr>
                <w:sz w:val="20"/>
                <w:szCs w:val="20"/>
              </w:rPr>
              <w:t>/ oddane do dyspozycji przez inny podmiot</w:t>
            </w:r>
            <w:r w:rsidRPr="00FB7CCB">
              <w:rPr>
                <w:sz w:val="20"/>
                <w:szCs w:val="20"/>
                <w:vertAlign w:val="superscript"/>
              </w:rPr>
              <w:t>2</w:t>
            </w:r>
          </w:p>
        </w:tc>
      </w:tr>
    </w:tbl>
    <w:p w14:paraId="5F99177C" w14:textId="77E6F343" w:rsidR="007E7E3E" w:rsidRPr="00FB7CCB" w:rsidRDefault="007E7E3E" w:rsidP="000F1954">
      <w:pPr>
        <w:tabs>
          <w:tab w:val="left" w:pos="567"/>
        </w:tabs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*</w:t>
      </w:r>
      <w:r w:rsidR="00C87095">
        <w:rPr>
          <w:b/>
          <w:sz w:val="20"/>
          <w:szCs w:val="20"/>
        </w:rPr>
        <w:t xml:space="preserve"> </w:t>
      </w:r>
      <w:r w:rsidRPr="007E7E3E">
        <w:rPr>
          <w:b/>
          <w:sz w:val="20"/>
          <w:szCs w:val="20"/>
        </w:rPr>
        <w:t>Zamawiający dopuszcza łączenie wyżej wskazanych funkcji pod warunkiem spełnienia przez osobę łączącą te funkcje wszystkich warunków wymaganych dla poszczególnych funkcji.</w:t>
      </w:r>
    </w:p>
    <w:p w14:paraId="046B16BD" w14:textId="77777777" w:rsidR="00FB7CCB" w:rsidRPr="00FB7CCB" w:rsidRDefault="00FB7CCB" w:rsidP="00A04331">
      <w:pPr>
        <w:tabs>
          <w:tab w:val="left" w:pos="567"/>
        </w:tabs>
        <w:spacing w:after="240"/>
        <w:jc w:val="both"/>
        <w:rPr>
          <w:sz w:val="20"/>
          <w:szCs w:val="20"/>
        </w:rPr>
      </w:pPr>
      <w:r w:rsidRPr="00FB7CCB">
        <w:rPr>
          <w:b/>
          <w:sz w:val="20"/>
          <w:szCs w:val="20"/>
          <w:u w:val="single"/>
        </w:rPr>
        <w:t>Uwaga:</w:t>
      </w:r>
      <w:r w:rsidRPr="00FB7CCB">
        <w:rPr>
          <w:b/>
          <w:sz w:val="20"/>
          <w:szCs w:val="20"/>
        </w:rPr>
        <w:t xml:space="preserve"> </w:t>
      </w:r>
      <w:r w:rsidRPr="00FB7CCB">
        <w:rPr>
          <w:b/>
          <w:sz w:val="20"/>
          <w:szCs w:val="20"/>
        </w:rPr>
        <w:br/>
      </w:r>
      <w:r w:rsidRPr="00FB7CCB">
        <w:rPr>
          <w:sz w:val="20"/>
          <w:szCs w:val="20"/>
          <w:vertAlign w:val="superscript"/>
        </w:rPr>
        <w:t>1)</w:t>
      </w:r>
      <w:r w:rsidRPr="00FB7CCB">
        <w:rPr>
          <w:sz w:val="20"/>
          <w:szCs w:val="20"/>
        </w:rPr>
        <w:t xml:space="preserve"> Wyjaśnienie:</w:t>
      </w:r>
    </w:p>
    <w:p w14:paraId="1B540F01" w14:textId="246E3E7B" w:rsidR="00FB7CCB" w:rsidRPr="00FB7CCB" w:rsidRDefault="00E82D66" w:rsidP="00E82D66">
      <w:pPr>
        <w:tabs>
          <w:tab w:val="left" w:pos="567"/>
        </w:tabs>
        <w:spacing w:after="240"/>
        <w:jc w:val="both"/>
        <w:rPr>
          <w:sz w:val="20"/>
          <w:szCs w:val="20"/>
        </w:rPr>
      </w:pPr>
      <w:r w:rsidRPr="00E82D66">
        <w:rPr>
          <w:vertAlign w:val="superscript"/>
        </w:rPr>
        <w:lastRenderedPageBreak/>
        <w:t>1</w:t>
      </w:r>
      <w:r w:rsidR="00FB7CCB" w:rsidRPr="00E82D66">
        <w:t xml:space="preserve"> </w:t>
      </w:r>
      <w:r w:rsidR="00FB7CCB" w:rsidRPr="00FB7CCB">
        <w:rPr>
          <w:b/>
          <w:sz w:val="20"/>
          <w:szCs w:val="20"/>
        </w:rPr>
        <w:t>osoba będąca w dyspozycji wykonawcy</w:t>
      </w:r>
      <w:r w:rsidR="00FB7CCB" w:rsidRPr="00FB7CCB">
        <w:rPr>
          <w:sz w:val="20"/>
          <w:szCs w:val="20"/>
        </w:rPr>
        <w:t xml:space="preserve"> oznacza sytuację, gdy tytułem prawnym do powołania się przez Wykonawcę na dysponowanie osobami zdolnymi do wykonania zamówienia jest </w:t>
      </w:r>
      <w:r w:rsidR="00FB7CCB" w:rsidRPr="00FB7CCB">
        <w:rPr>
          <w:b/>
          <w:sz w:val="20"/>
          <w:szCs w:val="20"/>
        </w:rPr>
        <w:t>stosunek prawny istniejący</w:t>
      </w:r>
      <w:r w:rsidR="00FB7CCB" w:rsidRPr="00FB7CCB">
        <w:rPr>
          <w:sz w:val="20"/>
          <w:szCs w:val="20"/>
        </w:rPr>
        <w:t xml:space="preserve"> </w:t>
      </w:r>
      <w:r w:rsidR="00FB7CCB" w:rsidRPr="00FB7CCB">
        <w:rPr>
          <w:b/>
          <w:sz w:val="20"/>
          <w:szCs w:val="20"/>
        </w:rPr>
        <w:t>bezpośrednio pomiędzy Wykonawcą a osobą</w:t>
      </w:r>
      <w:r w:rsidR="00FB7CCB" w:rsidRPr="00FB7CCB">
        <w:rPr>
          <w:sz w:val="20"/>
          <w:szCs w:val="20"/>
        </w:rPr>
        <w:t xml:space="preserve"> (osobami), na dysponowanie której (których) Wykonawca się powołuje. Przykładowo może to być: umowa o pracę, umowa o świadczenie usług, umowa zlecenia, umowa przedwstępna, czy też z samozatrudnienie się osoby fizycznej prowadzącej działalność gospodarczą itd.</w:t>
      </w:r>
    </w:p>
    <w:p w14:paraId="02D051A3" w14:textId="5A493EF0" w:rsidR="00FB7CCB" w:rsidRPr="00FB7CCB" w:rsidRDefault="00E82D66" w:rsidP="00E82D66">
      <w:pPr>
        <w:spacing w:after="240"/>
        <w:jc w:val="both"/>
        <w:rPr>
          <w:b/>
          <w:sz w:val="20"/>
          <w:szCs w:val="20"/>
        </w:rPr>
      </w:pPr>
      <w:r w:rsidRPr="00E82D66">
        <w:rPr>
          <w:bCs/>
          <w:vertAlign w:val="superscript"/>
        </w:rPr>
        <w:t>2</w:t>
      </w:r>
      <w:r w:rsidRPr="00E82D66">
        <w:rPr>
          <w:bCs/>
          <w:sz w:val="20"/>
          <w:szCs w:val="20"/>
          <w:vertAlign w:val="superscript"/>
        </w:rPr>
        <w:t xml:space="preserve"> </w:t>
      </w:r>
      <w:r w:rsidR="00FB7CCB" w:rsidRPr="00FB7CCB">
        <w:rPr>
          <w:b/>
          <w:sz w:val="20"/>
          <w:szCs w:val="20"/>
        </w:rPr>
        <w:t>osoba oddana do dyspozycji przez inny podmiot</w:t>
      </w:r>
      <w:r w:rsidR="00FB7CCB" w:rsidRPr="00FB7CCB">
        <w:rPr>
          <w:sz w:val="20"/>
          <w:szCs w:val="20"/>
        </w:rPr>
        <w:t xml:space="preserve"> oznacza sytuację, gdy Wykonawca ubiegający się o udzielenie zamówienia powołuje się na osoby zdolne do wykonania zamówienia </w:t>
      </w:r>
      <w:r w:rsidR="00FB7CCB" w:rsidRPr="00FB7CCB">
        <w:rPr>
          <w:b/>
          <w:sz w:val="20"/>
          <w:szCs w:val="20"/>
        </w:rPr>
        <w:t>należące do innych podmiotów</w:t>
      </w:r>
      <w:r w:rsidR="00FB7CCB" w:rsidRPr="00FB7CCB">
        <w:rPr>
          <w:sz w:val="20"/>
          <w:szCs w:val="20"/>
        </w:rPr>
        <w:t xml:space="preserve">, tj. podmiotów, które dysponują takimi osobami. Wykonawca w takiej sytuacji zobowiązany jest udowodnić Zamawiającemu, iż będzie dysponował osobami podmiotu trzeciego w trakcie realizacji zamówienia (zasobami osobowymi podmiotu trzeciego), w szczególności przedstawiając w tym celu </w:t>
      </w:r>
      <w:r w:rsidR="00FB7CCB" w:rsidRPr="00FB7CCB">
        <w:rPr>
          <w:sz w:val="20"/>
          <w:szCs w:val="20"/>
          <w:u w:val="single"/>
        </w:rPr>
        <w:t>pisemne zobowiązanie tego podmiotu</w:t>
      </w:r>
      <w:r w:rsidR="00FB7CCB" w:rsidRPr="00FB7CCB">
        <w:rPr>
          <w:sz w:val="20"/>
          <w:szCs w:val="20"/>
        </w:rPr>
        <w:t xml:space="preserve"> do oddania mu do dyspozycji niezbędnych zasobów (osób zdolnych do wykonania zamówienia) na potrzeby wykonania zamówienia. Wzór zobowiązania stanowi załącznik Nr 4 do SWZ.</w:t>
      </w:r>
    </w:p>
    <w:p w14:paraId="1C328CCF" w14:textId="77777777" w:rsidR="00F319E6" w:rsidRPr="00220247" w:rsidRDefault="00F319E6" w:rsidP="00A04331">
      <w:pPr>
        <w:jc w:val="both"/>
        <w:rPr>
          <w:b/>
        </w:rPr>
      </w:pPr>
    </w:p>
    <w:p w14:paraId="5FDEE121" w14:textId="050D9D97" w:rsidR="00F319E6" w:rsidRPr="0065183D" w:rsidRDefault="00F319E6" w:rsidP="00A04331">
      <w:pPr>
        <w:jc w:val="both"/>
        <w:rPr>
          <w:b/>
          <w:i/>
          <w:color w:val="FF0000"/>
        </w:rPr>
      </w:pPr>
      <w:r w:rsidRPr="00220247">
        <w:rPr>
          <w:b/>
          <w:sz w:val="28"/>
          <w:szCs w:val="28"/>
        </w:rPr>
        <w:t>Dokument należy wypełnić i podpisać kwalifikowanym podpisem elektronicznym lub podpisem zaufanym lub podpisem osobistym.</w:t>
      </w:r>
    </w:p>
    <w:sectPr w:rsidR="00F319E6" w:rsidRPr="0065183D" w:rsidSect="007D1E17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36575" w14:textId="77777777" w:rsidR="007468D8" w:rsidRDefault="007468D8" w:rsidP="0091213C">
      <w:r>
        <w:separator/>
      </w:r>
    </w:p>
  </w:endnote>
  <w:endnote w:type="continuationSeparator" w:id="0">
    <w:p w14:paraId="441CD428" w14:textId="77777777" w:rsidR="007468D8" w:rsidRDefault="007468D8" w:rsidP="0091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030627"/>
      <w:docPartObj>
        <w:docPartGallery w:val="Page Numbers (Bottom of Page)"/>
        <w:docPartUnique/>
      </w:docPartObj>
    </w:sdtPr>
    <w:sdtContent>
      <w:p w14:paraId="1076B648" w14:textId="0D0C82BA" w:rsidR="00B54397" w:rsidRDefault="00B543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807AA6" w14:textId="77777777" w:rsidR="00B54397" w:rsidRDefault="00B543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721F" w14:textId="77777777" w:rsidR="007468D8" w:rsidRDefault="007468D8" w:rsidP="0091213C"/>
  </w:footnote>
  <w:footnote w:type="continuationSeparator" w:id="0">
    <w:p w14:paraId="7FF2570E" w14:textId="77777777" w:rsidR="007468D8" w:rsidRDefault="007468D8" w:rsidP="0091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5438" w14:textId="77777777" w:rsidR="007D1E17" w:rsidRPr="001B46CB" w:rsidRDefault="007D1E17" w:rsidP="007D1E17">
    <w:pPr>
      <w:tabs>
        <w:tab w:val="right" w:pos="9070"/>
      </w:tabs>
      <w:spacing w:line="480" w:lineRule="auto"/>
      <w:jc w:val="center"/>
      <w:rPr>
        <w:sz w:val="22"/>
        <w:szCs w:val="22"/>
      </w:rPr>
    </w:pPr>
    <w:r w:rsidRPr="005132BD">
      <w:rPr>
        <w:noProof/>
        <w:sz w:val="22"/>
        <w:szCs w:val="22"/>
      </w:rPr>
      <w:drawing>
        <wp:inline distT="0" distB="0" distL="0" distR="0" wp14:anchorId="3DD1A5B6" wp14:editId="2ECF07E5">
          <wp:extent cx="7615827" cy="590550"/>
          <wp:effectExtent l="0" t="0" r="0" b="0"/>
          <wp:docPr id="739475163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2184" cy="5910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EA00D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2" w15:restartNumberingAfterBreak="0">
    <w:nsid w:val="00000015"/>
    <w:multiLevelType w:val="singleLevel"/>
    <w:tmpl w:val="00000015"/>
    <w:name w:val="WW8Num23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8"/>
    <w:multiLevelType w:val="single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B"/>
    <w:multiLevelType w:val="singleLevel"/>
    <w:tmpl w:val="0000001B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191404E"/>
    <w:multiLevelType w:val="hybridMultilevel"/>
    <w:tmpl w:val="89A64C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325425"/>
    <w:multiLevelType w:val="hybridMultilevel"/>
    <w:tmpl w:val="B1A0EFA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02940415"/>
    <w:multiLevelType w:val="hybridMultilevel"/>
    <w:tmpl w:val="9830F65A"/>
    <w:lvl w:ilvl="0" w:tplc="83DAB2F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  <w:bCs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9FF2CE6"/>
    <w:multiLevelType w:val="hybridMultilevel"/>
    <w:tmpl w:val="3BAEFE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FC104A"/>
    <w:multiLevelType w:val="multilevel"/>
    <w:tmpl w:val="DC5408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19937B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6B60730"/>
    <w:multiLevelType w:val="hybridMultilevel"/>
    <w:tmpl w:val="F6FCE16A"/>
    <w:lvl w:ilvl="0" w:tplc="F8C2C540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E1550B1"/>
    <w:multiLevelType w:val="hybridMultilevel"/>
    <w:tmpl w:val="C61CB02E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249020D"/>
    <w:multiLevelType w:val="hybridMultilevel"/>
    <w:tmpl w:val="39B2AC66"/>
    <w:lvl w:ilvl="0" w:tplc="B37AC2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B23C9A"/>
    <w:multiLevelType w:val="hybridMultilevel"/>
    <w:tmpl w:val="B4BC24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3D57A4"/>
    <w:multiLevelType w:val="hybridMultilevel"/>
    <w:tmpl w:val="F15E5396"/>
    <w:lvl w:ilvl="0" w:tplc="53FC5E2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 w15:restartNumberingAfterBreak="0">
    <w:nsid w:val="28E216FB"/>
    <w:multiLevelType w:val="hybridMultilevel"/>
    <w:tmpl w:val="ADC8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8C5D72"/>
    <w:multiLevelType w:val="hybridMultilevel"/>
    <w:tmpl w:val="A0C8A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20E07"/>
    <w:multiLevelType w:val="hybridMultilevel"/>
    <w:tmpl w:val="1B5E5648"/>
    <w:lvl w:ilvl="0" w:tplc="3C26DE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5B94966"/>
    <w:multiLevelType w:val="hybridMultilevel"/>
    <w:tmpl w:val="2E54C24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C876A8"/>
    <w:multiLevelType w:val="multilevel"/>
    <w:tmpl w:val="C122D37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A047A21"/>
    <w:multiLevelType w:val="hybridMultilevel"/>
    <w:tmpl w:val="9C0C1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D481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1760DF0"/>
    <w:multiLevelType w:val="hybridMultilevel"/>
    <w:tmpl w:val="E8129524"/>
    <w:lvl w:ilvl="0" w:tplc="FFFFFFFF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FFFFFFFF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FFFFFFFF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FFFFFFF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FFFFFFF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8" w15:restartNumberingAfterBreak="0">
    <w:nsid w:val="4692170F"/>
    <w:multiLevelType w:val="hybridMultilevel"/>
    <w:tmpl w:val="7520D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E0BFC"/>
    <w:multiLevelType w:val="hybridMultilevel"/>
    <w:tmpl w:val="4DCC0B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D2DBA"/>
    <w:multiLevelType w:val="hybridMultilevel"/>
    <w:tmpl w:val="FEA4631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0F7B03"/>
    <w:multiLevelType w:val="hybridMultilevel"/>
    <w:tmpl w:val="CAF006C8"/>
    <w:lvl w:ilvl="0" w:tplc="08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51B55BBB"/>
    <w:multiLevelType w:val="multilevel"/>
    <w:tmpl w:val="CF323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353900"/>
    <w:multiLevelType w:val="hybridMultilevel"/>
    <w:tmpl w:val="F274DF84"/>
    <w:lvl w:ilvl="0" w:tplc="24A2E6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1E3B8A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2423954"/>
    <w:multiLevelType w:val="hybridMultilevel"/>
    <w:tmpl w:val="3A8C7488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8F568B"/>
    <w:multiLevelType w:val="hybridMultilevel"/>
    <w:tmpl w:val="C188350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4461AD6"/>
    <w:multiLevelType w:val="hybridMultilevel"/>
    <w:tmpl w:val="2DA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63762"/>
    <w:multiLevelType w:val="hybridMultilevel"/>
    <w:tmpl w:val="ADB48436"/>
    <w:lvl w:ilvl="0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7660DB"/>
    <w:multiLevelType w:val="hybridMultilevel"/>
    <w:tmpl w:val="F75AB9F4"/>
    <w:lvl w:ilvl="0" w:tplc="3AAC30FE">
      <w:start w:val="2"/>
      <w:numFmt w:val="decimal"/>
      <w:lvlText w:val="%1)"/>
      <w:lvlJc w:val="left"/>
      <w:pPr>
        <w:ind w:left="6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0" w15:restartNumberingAfterBreak="0">
    <w:nsid w:val="691813D6"/>
    <w:multiLevelType w:val="hybridMultilevel"/>
    <w:tmpl w:val="6E82D46E"/>
    <w:lvl w:ilvl="0" w:tplc="0C987A8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AD94970"/>
    <w:multiLevelType w:val="multilevel"/>
    <w:tmpl w:val="FE92D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B545D5"/>
    <w:multiLevelType w:val="hybridMultilevel"/>
    <w:tmpl w:val="EE387848"/>
    <w:lvl w:ilvl="0" w:tplc="E402A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0C19C6"/>
    <w:multiLevelType w:val="hybridMultilevel"/>
    <w:tmpl w:val="8FD0BE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6E0B4E"/>
    <w:multiLevelType w:val="hybridMultilevel"/>
    <w:tmpl w:val="C742AC6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037F71"/>
    <w:multiLevelType w:val="hybridMultilevel"/>
    <w:tmpl w:val="C2024B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5758269">
    <w:abstractNumId w:val="41"/>
  </w:num>
  <w:num w:numId="2" w16cid:durableId="1983465368">
    <w:abstractNumId w:val="14"/>
  </w:num>
  <w:num w:numId="3" w16cid:durableId="1561207662">
    <w:abstractNumId w:val="22"/>
  </w:num>
  <w:num w:numId="4" w16cid:durableId="1816751044">
    <w:abstractNumId w:val="37"/>
  </w:num>
  <w:num w:numId="5" w16cid:durableId="167644169">
    <w:abstractNumId w:val="28"/>
  </w:num>
  <w:num w:numId="6" w16cid:durableId="1677989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59067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6228328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5989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740520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677823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6469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45664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086289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818320">
    <w:abstractNumId w:val="1"/>
  </w:num>
  <w:num w:numId="16" w16cid:durableId="1456749102">
    <w:abstractNumId w:val="33"/>
  </w:num>
  <w:num w:numId="17" w16cid:durableId="854422677">
    <w:abstractNumId w:val="3"/>
  </w:num>
  <w:num w:numId="18" w16cid:durableId="1340739706">
    <w:abstractNumId w:val="17"/>
  </w:num>
  <w:num w:numId="19" w16cid:durableId="1498493863">
    <w:abstractNumId w:val="2"/>
  </w:num>
  <w:num w:numId="20" w16cid:durableId="1308437134">
    <w:abstractNumId w:val="4"/>
  </w:num>
  <w:num w:numId="21" w16cid:durableId="1103845155">
    <w:abstractNumId w:val="5"/>
  </w:num>
  <w:num w:numId="22" w16cid:durableId="518738854">
    <w:abstractNumId w:val="18"/>
  </w:num>
  <w:num w:numId="23" w16cid:durableId="1572156403">
    <w:abstractNumId w:val="25"/>
  </w:num>
  <w:num w:numId="24" w16cid:durableId="720978997">
    <w:abstractNumId w:val="43"/>
  </w:num>
  <w:num w:numId="25" w16cid:durableId="1743791697">
    <w:abstractNumId w:val="9"/>
  </w:num>
  <w:num w:numId="26" w16cid:durableId="493229260">
    <w:abstractNumId w:val="29"/>
  </w:num>
  <w:num w:numId="27" w16cid:durableId="2021000756">
    <w:abstractNumId w:val="40"/>
  </w:num>
  <w:num w:numId="28" w16cid:durableId="476189183">
    <w:abstractNumId w:val="21"/>
  </w:num>
  <w:num w:numId="29" w16cid:durableId="143204601">
    <w:abstractNumId w:val="39"/>
  </w:num>
  <w:num w:numId="30" w16cid:durableId="760611161">
    <w:abstractNumId w:val="13"/>
  </w:num>
  <w:num w:numId="31" w16cid:durableId="1862888417">
    <w:abstractNumId w:val="32"/>
  </w:num>
  <w:num w:numId="32" w16cid:durableId="1718969422">
    <w:abstractNumId w:val="16"/>
  </w:num>
  <w:num w:numId="33" w16cid:durableId="1321275640">
    <w:abstractNumId w:val="24"/>
  </w:num>
  <w:num w:numId="34" w16cid:durableId="668748851">
    <w:abstractNumId w:val="10"/>
  </w:num>
  <w:num w:numId="35" w16cid:durableId="99566067">
    <w:abstractNumId w:val="31"/>
  </w:num>
  <w:num w:numId="36" w16cid:durableId="924920061">
    <w:abstractNumId w:val="15"/>
  </w:num>
  <w:num w:numId="37" w16cid:durableId="912664478">
    <w:abstractNumId w:val="26"/>
  </w:num>
  <w:num w:numId="38" w16cid:durableId="556431689">
    <w:abstractNumId w:val="0"/>
  </w:num>
  <w:num w:numId="39" w16cid:durableId="1088037843">
    <w:abstractNumId w:val="12"/>
  </w:num>
  <w:num w:numId="40" w16cid:durableId="19284548">
    <w:abstractNumId w:val="34"/>
  </w:num>
  <w:num w:numId="41" w16cid:durableId="1620261015">
    <w:abstractNumId w:val="11"/>
  </w:num>
  <w:num w:numId="42" w16cid:durableId="921568217">
    <w:abstractNumId w:val="7"/>
  </w:num>
  <w:num w:numId="43" w16cid:durableId="170917950">
    <w:abstractNumId w:val="7"/>
  </w:num>
  <w:num w:numId="44" w16cid:durableId="895702367">
    <w:abstractNumId w:val="19"/>
  </w:num>
  <w:num w:numId="45" w16cid:durableId="1281915409">
    <w:abstractNumId w:val="20"/>
  </w:num>
  <w:num w:numId="46" w16cid:durableId="896742578">
    <w:abstractNumId w:val="8"/>
  </w:num>
  <w:num w:numId="47" w16cid:durableId="140923223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02"/>
    <w:rsid w:val="000130BF"/>
    <w:rsid w:val="0002106B"/>
    <w:rsid w:val="000500C3"/>
    <w:rsid w:val="000C6BB7"/>
    <w:rsid w:val="000D3BBD"/>
    <w:rsid w:val="000F1954"/>
    <w:rsid w:val="000F6598"/>
    <w:rsid w:val="0010075E"/>
    <w:rsid w:val="00186613"/>
    <w:rsid w:val="001948A9"/>
    <w:rsid w:val="001C6D3B"/>
    <w:rsid w:val="001E41F1"/>
    <w:rsid w:val="00220247"/>
    <w:rsid w:val="00262C54"/>
    <w:rsid w:val="00270512"/>
    <w:rsid w:val="00274295"/>
    <w:rsid w:val="002E26E9"/>
    <w:rsid w:val="00300FCC"/>
    <w:rsid w:val="00305183"/>
    <w:rsid w:val="0032545A"/>
    <w:rsid w:val="003476FB"/>
    <w:rsid w:val="0036212B"/>
    <w:rsid w:val="00364123"/>
    <w:rsid w:val="00380A45"/>
    <w:rsid w:val="0039033D"/>
    <w:rsid w:val="003A29B6"/>
    <w:rsid w:val="00435C40"/>
    <w:rsid w:val="00450424"/>
    <w:rsid w:val="00460356"/>
    <w:rsid w:val="004611C0"/>
    <w:rsid w:val="0046553C"/>
    <w:rsid w:val="00474C4F"/>
    <w:rsid w:val="004A4570"/>
    <w:rsid w:val="004B360B"/>
    <w:rsid w:val="00531002"/>
    <w:rsid w:val="005515AD"/>
    <w:rsid w:val="00566F55"/>
    <w:rsid w:val="00577059"/>
    <w:rsid w:val="005A2493"/>
    <w:rsid w:val="00621BF0"/>
    <w:rsid w:val="00643CAB"/>
    <w:rsid w:val="00646A76"/>
    <w:rsid w:val="0065183D"/>
    <w:rsid w:val="00687D97"/>
    <w:rsid w:val="006F6186"/>
    <w:rsid w:val="006F6738"/>
    <w:rsid w:val="00713DC8"/>
    <w:rsid w:val="00723630"/>
    <w:rsid w:val="007468D8"/>
    <w:rsid w:val="00775BB2"/>
    <w:rsid w:val="0079299C"/>
    <w:rsid w:val="007A203D"/>
    <w:rsid w:val="007D1E17"/>
    <w:rsid w:val="007E7E3E"/>
    <w:rsid w:val="007F15AB"/>
    <w:rsid w:val="00842DBC"/>
    <w:rsid w:val="00845192"/>
    <w:rsid w:val="00863E69"/>
    <w:rsid w:val="00885EA5"/>
    <w:rsid w:val="008A2C50"/>
    <w:rsid w:val="008A4019"/>
    <w:rsid w:val="008B68B5"/>
    <w:rsid w:val="008E7F77"/>
    <w:rsid w:val="0090502D"/>
    <w:rsid w:val="0091213C"/>
    <w:rsid w:val="009215D2"/>
    <w:rsid w:val="00941DC5"/>
    <w:rsid w:val="00947E97"/>
    <w:rsid w:val="00956ECB"/>
    <w:rsid w:val="00974932"/>
    <w:rsid w:val="009D6906"/>
    <w:rsid w:val="009F2A25"/>
    <w:rsid w:val="00A0347D"/>
    <w:rsid w:val="00A04331"/>
    <w:rsid w:val="00A109FD"/>
    <w:rsid w:val="00A42AD5"/>
    <w:rsid w:val="00A7396B"/>
    <w:rsid w:val="00AA7B55"/>
    <w:rsid w:val="00AF428E"/>
    <w:rsid w:val="00B059A6"/>
    <w:rsid w:val="00B460B6"/>
    <w:rsid w:val="00B54397"/>
    <w:rsid w:val="00B55541"/>
    <w:rsid w:val="00B95ABF"/>
    <w:rsid w:val="00BA1213"/>
    <w:rsid w:val="00BE12CB"/>
    <w:rsid w:val="00BF1965"/>
    <w:rsid w:val="00BF20D3"/>
    <w:rsid w:val="00C11675"/>
    <w:rsid w:val="00C1411D"/>
    <w:rsid w:val="00C22B04"/>
    <w:rsid w:val="00C36E0A"/>
    <w:rsid w:val="00C4290B"/>
    <w:rsid w:val="00C60825"/>
    <w:rsid w:val="00C631DB"/>
    <w:rsid w:val="00C662D5"/>
    <w:rsid w:val="00C87095"/>
    <w:rsid w:val="00CB414A"/>
    <w:rsid w:val="00CD7CAD"/>
    <w:rsid w:val="00CE3C62"/>
    <w:rsid w:val="00DB0C4A"/>
    <w:rsid w:val="00DD4D1E"/>
    <w:rsid w:val="00DD5370"/>
    <w:rsid w:val="00DD62A6"/>
    <w:rsid w:val="00DD68C3"/>
    <w:rsid w:val="00E06B62"/>
    <w:rsid w:val="00E16349"/>
    <w:rsid w:val="00E44262"/>
    <w:rsid w:val="00E51EE0"/>
    <w:rsid w:val="00E82992"/>
    <w:rsid w:val="00E82D66"/>
    <w:rsid w:val="00EC0F7E"/>
    <w:rsid w:val="00EF064F"/>
    <w:rsid w:val="00EF2576"/>
    <w:rsid w:val="00EF464C"/>
    <w:rsid w:val="00F209C7"/>
    <w:rsid w:val="00F319E6"/>
    <w:rsid w:val="00F62D41"/>
    <w:rsid w:val="00F73A6A"/>
    <w:rsid w:val="00F948DB"/>
    <w:rsid w:val="00FB4CDE"/>
    <w:rsid w:val="00FB7CCB"/>
    <w:rsid w:val="00FE59D5"/>
    <w:rsid w:val="00FE79BF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8D7425"/>
  <w15:chartTrackingRefBased/>
  <w15:docId w15:val="{2F5B0DCF-F79E-4CAC-B988-62C8CA20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1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319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qFormat/>
    <w:rsid w:val="00F319E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19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F319E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F319E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319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19E6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F319E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7"/>
    </w:pPr>
    <w:rPr>
      <w:b/>
      <w:i/>
      <w:color w:val="FF0000"/>
      <w:sz w:val="39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3100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53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12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1213C"/>
  </w:style>
  <w:style w:type="paragraph" w:styleId="Stopka">
    <w:name w:val="footer"/>
    <w:basedOn w:val="Normalny"/>
    <w:link w:val="StopkaZnak"/>
    <w:uiPriority w:val="99"/>
    <w:unhideWhenUsed/>
    <w:rsid w:val="00912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13C"/>
  </w:style>
  <w:style w:type="character" w:customStyle="1" w:styleId="Nagwek1Znak">
    <w:name w:val="Nagłówek 1 Znak"/>
    <w:basedOn w:val="Domylnaczcionkaakapitu"/>
    <w:link w:val="Nagwek1"/>
    <w:rsid w:val="00F319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319E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19E6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319E6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319E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319E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19E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319E6"/>
    <w:rPr>
      <w:rFonts w:ascii="Times New Roman" w:eastAsia="Times New Roman" w:hAnsi="Times New Roman" w:cs="Times New Roman"/>
      <w:b/>
      <w:i/>
      <w:color w:val="FF0000"/>
      <w:sz w:val="39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9E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9E6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F319E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Hipercze">
    <w:name w:val="Hyperlink"/>
    <w:basedOn w:val="Domylnaczcionkaakapitu"/>
    <w:unhideWhenUsed/>
    <w:rsid w:val="00F319E6"/>
    <w:rPr>
      <w:color w:val="0000FF"/>
      <w:u w:val="single"/>
    </w:rPr>
  </w:style>
  <w:style w:type="paragraph" w:styleId="Akapitzlist">
    <w:name w:val="List Paragraph"/>
    <w:aliases w:val="L1,List Paragraph,Akapit z listą5,normalny tekst,CW_Lista,Numerowanie,Nagł. 4 SW,Akapit z listą BS,Wypunktowanie,Obiekt,List Paragraph1,Podsis rysunku,Nagłowek 3,Preambuła,Kolorowa lista — akcent 11,Dot pt,F5 List Paragraph,Recommendation"/>
    <w:basedOn w:val="Normalny"/>
    <w:link w:val="AkapitzlistZnak"/>
    <w:uiPriority w:val="34"/>
    <w:qFormat/>
    <w:rsid w:val="00F319E6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F319E6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F319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319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CW_Lista Znak,Numerowanie Znak,Nagł. 4 SW Znak,Akapit z listą BS Znak,Wypunktowanie Znak,Obiekt Znak,List Paragraph1 Znak,Podsis rysunku Znak,Nagłowek 3 Znak"/>
    <w:link w:val="Akapitzlist"/>
    <w:uiPriority w:val="34"/>
    <w:qFormat/>
    <w:locked/>
    <w:rsid w:val="00F319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F319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319E6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319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319E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csec-nr">
    <w:name w:val="c_sec-nr"/>
    <w:basedOn w:val="Domylnaczcionkaakapitu"/>
    <w:rsid w:val="00F319E6"/>
  </w:style>
  <w:style w:type="character" w:customStyle="1" w:styleId="li-px">
    <w:name w:val="li-px"/>
    <w:basedOn w:val="Domylnaczcionkaakapitu"/>
    <w:rsid w:val="00F319E6"/>
  </w:style>
  <w:style w:type="paragraph" w:styleId="Tytu">
    <w:name w:val="Title"/>
    <w:basedOn w:val="Normalny"/>
    <w:link w:val="TytuZnak"/>
    <w:qFormat/>
    <w:rsid w:val="00F319E6"/>
    <w:pPr>
      <w:jc w:val="center"/>
    </w:pPr>
    <w:rPr>
      <w:sz w:val="28"/>
      <w:lang w:val="en-US"/>
    </w:rPr>
  </w:style>
  <w:style w:type="character" w:customStyle="1" w:styleId="TytuZnak">
    <w:name w:val="Tytuł Znak"/>
    <w:basedOn w:val="Domylnaczcionkaakapitu"/>
    <w:link w:val="Tytu"/>
    <w:rsid w:val="00F319E6"/>
    <w:rPr>
      <w:rFonts w:ascii="Times New Roman" w:eastAsia="Times New Roman" w:hAnsi="Times New Roman" w:cs="Times New Roman"/>
      <w:sz w:val="28"/>
      <w:szCs w:val="24"/>
      <w:lang w:val="en-US" w:eastAsia="pl-PL"/>
    </w:rPr>
  </w:style>
  <w:style w:type="paragraph" w:customStyle="1" w:styleId="WW-Tekstpodstawowy2">
    <w:name w:val="WW-Tekst podstawowy 2"/>
    <w:basedOn w:val="Normalny"/>
    <w:rsid w:val="00F319E6"/>
    <w:pPr>
      <w:widowControl w:val="0"/>
      <w:suppressAutoHyphens/>
      <w:jc w:val="center"/>
    </w:pPr>
    <w:rPr>
      <w:rFonts w:eastAsia="Lucida Sans Unicode"/>
      <w:sz w:val="28"/>
      <w:szCs w:val="20"/>
      <w:lang w:eastAsia="en-US"/>
    </w:rPr>
  </w:style>
  <w:style w:type="character" w:styleId="Odwoanieprzypisudolnego">
    <w:name w:val="footnote reference"/>
    <w:basedOn w:val="Domylnaczcionkaakapitu"/>
    <w:rsid w:val="00F319E6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rsid w:val="00F319E6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m">
    <w:name w:val="tm"/>
    <w:basedOn w:val="Normalny"/>
    <w:rsid w:val="00F319E6"/>
    <w:pPr>
      <w:suppressAutoHyphens/>
      <w:ind w:left="480" w:hanging="480"/>
      <w:jc w:val="both"/>
    </w:pPr>
    <w:rPr>
      <w:lang w:eastAsia="ar-SA"/>
    </w:rPr>
  </w:style>
  <w:style w:type="paragraph" w:styleId="Tekstpodstawowy">
    <w:name w:val="Body Text"/>
    <w:aliases w:val=" Znak"/>
    <w:basedOn w:val="Normalny"/>
    <w:link w:val="TekstpodstawowyZnak"/>
    <w:unhideWhenUsed/>
    <w:rsid w:val="00F319E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319E6"/>
  </w:style>
  <w:style w:type="paragraph" w:customStyle="1" w:styleId="WW-Tekstpodstawowy3">
    <w:name w:val="WW-Tekst podstawowy 3"/>
    <w:basedOn w:val="Normalny"/>
    <w:rsid w:val="00F319E6"/>
    <w:pPr>
      <w:widowControl w:val="0"/>
      <w:suppressAutoHyphens/>
    </w:pPr>
    <w:rPr>
      <w:rFonts w:eastAsia="Lucida Sans Unicode"/>
      <w:sz w:val="32"/>
      <w:szCs w:val="20"/>
      <w:lang w:eastAsia="en-US"/>
    </w:rPr>
  </w:style>
  <w:style w:type="paragraph" w:customStyle="1" w:styleId="ust">
    <w:name w:val="ust"/>
    <w:rsid w:val="00F319E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F319E6"/>
    <w:pPr>
      <w:keepNext/>
      <w:spacing w:before="60" w:after="60"/>
      <w:jc w:val="center"/>
    </w:pPr>
    <w:rPr>
      <w:b/>
      <w:bCs/>
    </w:rPr>
  </w:style>
  <w:style w:type="paragraph" w:styleId="Legenda">
    <w:name w:val="caption"/>
    <w:basedOn w:val="Normalny"/>
    <w:next w:val="Normalny"/>
    <w:qFormat/>
    <w:rsid w:val="00F319E6"/>
    <w:pPr>
      <w:jc w:val="right"/>
    </w:pPr>
    <w:rPr>
      <w:i/>
      <w:iCs/>
    </w:rPr>
  </w:style>
  <w:style w:type="paragraph" w:customStyle="1" w:styleId="Style8">
    <w:name w:val="Style8"/>
    <w:basedOn w:val="Normalny"/>
    <w:uiPriority w:val="99"/>
    <w:rsid w:val="00F319E6"/>
    <w:pPr>
      <w:widowControl w:val="0"/>
      <w:autoSpaceDE w:val="0"/>
      <w:autoSpaceDN w:val="0"/>
      <w:adjustRightInd w:val="0"/>
      <w:spacing w:line="283" w:lineRule="exact"/>
      <w:ind w:hanging="283"/>
      <w:jc w:val="both"/>
    </w:pPr>
  </w:style>
  <w:style w:type="character" w:customStyle="1" w:styleId="FontStyle13">
    <w:name w:val="Font Style13"/>
    <w:basedOn w:val="Domylnaczcionkaakapitu"/>
    <w:uiPriority w:val="99"/>
    <w:rsid w:val="00F319E6"/>
    <w:rPr>
      <w:rFonts w:ascii="Times New Roman" w:hAnsi="Times New Roman" w:cs="Times New Roman"/>
      <w:sz w:val="22"/>
      <w:szCs w:val="22"/>
    </w:rPr>
  </w:style>
  <w:style w:type="paragraph" w:styleId="Tekstblokowy">
    <w:name w:val="Block Text"/>
    <w:basedOn w:val="Normalny"/>
    <w:semiHidden/>
    <w:rsid w:val="00F319E6"/>
    <w:pPr>
      <w:ind w:left="720" w:right="-142"/>
      <w:jc w:val="both"/>
    </w:pPr>
    <w:rPr>
      <w:sz w:val="28"/>
      <w:szCs w:val="20"/>
    </w:rPr>
  </w:style>
  <w:style w:type="paragraph" w:customStyle="1" w:styleId="Style5">
    <w:name w:val="Style5"/>
    <w:basedOn w:val="Normalny"/>
    <w:uiPriority w:val="99"/>
    <w:rsid w:val="00F319E6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pkt">
    <w:name w:val="pkt"/>
    <w:basedOn w:val="Normalny"/>
    <w:rsid w:val="00F319E6"/>
    <w:pPr>
      <w:spacing w:before="60" w:after="60"/>
      <w:ind w:left="851" w:hanging="295"/>
      <w:jc w:val="both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F319E6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uiPriority w:val="11"/>
    <w:rsid w:val="00F319E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319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319E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rsid w:val="00F319E6"/>
    <w:pPr>
      <w:widowControl w:val="0"/>
      <w:snapToGrid w:val="0"/>
      <w:spacing w:before="240" w:after="0" w:line="240" w:lineRule="atLeas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paragraph" w:customStyle="1" w:styleId="Tytu0">
    <w:name w:val="Tytu?"/>
    <w:basedOn w:val="Normalny"/>
    <w:rsid w:val="00F319E6"/>
    <w:pPr>
      <w:jc w:val="center"/>
    </w:pPr>
    <w:rPr>
      <w:b/>
      <w:sz w:val="28"/>
      <w:szCs w:val="20"/>
    </w:rPr>
  </w:style>
  <w:style w:type="paragraph" w:styleId="Adresnakopercie">
    <w:name w:val="envelope address"/>
    <w:basedOn w:val="Normalny"/>
    <w:rsid w:val="00F319E6"/>
    <w:pPr>
      <w:framePr w:w="7920" w:h="1980" w:hRule="exact" w:hSpace="141" w:wrap="auto" w:hAnchor="page" w:xAlign="center" w:yAlign="bottom"/>
      <w:ind w:left="2880"/>
    </w:pPr>
    <w:rPr>
      <w:rFonts w:ascii="Tahoma" w:hAnsi="Tahoma" w:cs="Arial"/>
      <w:b/>
      <w:sz w:val="28"/>
      <w:szCs w:val="28"/>
    </w:rPr>
  </w:style>
  <w:style w:type="paragraph" w:styleId="Tekstpodstawowywcity">
    <w:name w:val="Body Text Indent"/>
    <w:basedOn w:val="Normalny"/>
    <w:link w:val="TekstpodstawowywcityZnak"/>
    <w:rsid w:val="00F319E6"/>
    <w:pPr>
      <w:ind w:left="360"/>
      <w:jc w:val="both"/>
    </w:pPr>
    <w:rPr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319E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F319E6"/>
    <w:pPr>
      <w:suppressAutoHyphens/>
      <w:autoSpaceDE/>
      <w:autoSpaceDN/>
      <w:adjustRightInd/>
      <w:spacing w:after="120"/>
    </w:pPr>
    <w:rPr>
      <w:rFonts w:eastAsia="SimSun" w:cs="Mangal"/>
      <w:kern w:val="16"/>
      <w:sz w:val="24"/>
      <w:szCs w:val="24"/>
      <w:lang w:eastAsia="zh-CN" w:bidi="hi-IN"/>
    </w:rPr>
  </w:style>
  <w:style w:type="paragraph" w:customStyle="1" w:styleId="Tekstpodstawowy21">
    <w:name w:val="Tekst podstawowy 21"/>
    <w:basedOn w:val="Standard"/>
    <w:qFormat/>
    <w:rsid w:val="00F319E6"/>
    <w:pPr>
      <w:suppressAutoHyphens/>
      <w:autoSpaceDE/>
      <w:autoSpaceDN/>
      <w:adjustRightInd/>
    </w:pPr>
    <w:rPr>
      <w:rFonts w:eastAsia="SimSun" w:cs="Mangal"/>
      <w:b/>
      <w:bCs/>
      <w:kern w:val="16"/>
      <w:sz w:val="26"/>
      <w:szCs w:val="20"/>
      <w:lang w:eastAsia="zh-CN" w:bidi="hi-IN"/>
    </w:rPr>
  </w:style>
  <w:style w:type="paragraph" w:customStyle="1" w:styleId="Tekstpodstawowy33">
    <w:name w:val="Tekst podstawowy 33"/>
    <w:basedOn w:val="Normalny"/>
    <w:rsid w:val="00F319E6"/>
    <w:pPr>
      <w:suppressAutoHyphens/>
    </w:pPr>
    <w:rPr>
      <w:rFonts w:ascii="Arial" w:hAnsi="Arial" w:cs="Arial"/>
      <w:kern w:val="1"/>
      <w:szCs w:val="20"/>
      <w:lang w:eastAsia="ar-SA"/>
    </w:rPr>
  </w:style>
  <w:style w:type="character" w:customStyle="1" w:styleId="alb">
    <w:name w:val="a_lb"/>
    <w:basedOn w:val="Domylnaczcionkaakapitu"/>
    <w:rsid w:val="00F319E6"/>
  </w:style>
  <w:style w:type="character" w:styleId="Uwydatnienie">
    <w:name w:val="Emphasis"/>
    <w:basedOn w:val="Domylnaczcionkaakapitu"/>
    <w:uiPriority w:val="20"/>
    <w:qFormat/>
    <w:rsid w:val="00F319E6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9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9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9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9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ummary-span-value">
    <w:name w:val="summary-span-value"/>
    <w:basedOn w:val="Domylnaczcionkaakapitu"/>
    <w:rsid w:val="00F319E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19E6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319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F319E6"/>
    <w:pPr>
      <w:tabs>
        <w:tab w:val="left" w:pos="284"/>
      </w:tabs>
      <w:spacing w:before="120"/>
      <w:jc w:val="both"/>
    </w:pPr>
    <w:rPr>
      <w:rFonts w:ascii="Arial" w:hAnsi="Arial"/>
      <w:sz w:val="22"/>
      <w:szCs w:val="20"/>
    </w:rPr>
  </w:style>
  <w:style w:type="paragraph" w:customStyle="1" w:styleId="Tekstpodstawowy22">
    <w:name w:val="Tekst podstawowy 22"/>
    <w:basedOn w:val="Normalny"/>
    <w:rsid w:val="00F319E6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19E6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F319E6"/>
    <w:pPr>
      <w:spacing w:before="100" w:beforeAutospacing="1" w:after="100" w:afterAutospacing="1"/>
    </w:pPr>
    <w:rPr>
      <w:lang w:val="en-GB" w:eastAsia="en-GB"/>
    </w:rPr>
  </w:style>
  <w:style w:type="paragraph" w:styleId="Zwykytekst">
    <w:name w:val="Plain Text"/>
    <w:basedOn w:val="Normalny"/>
    <w:link w:val="ZwykytekstZnak"/>
    <w:uiPriority w:val="99"/>
    <w:unhideWhenUsed/>
    <w:rsid w:val="00F319E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319E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4114A-E65E-47CF-9102-120D45F7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Włodarczyk</dc:creator>
  <cp:keywords/>
  <dc:description/>
  <cp:lastModifiedBy>Monika Bernas</cp:lastModifiedBy>
  <cp:revision>15</cp:revision>
  <cp:lastPrinted>2022-11-09T07:47:00Z</cp:lastPrinted>
  <dcterms:created xsi:type="dcterms:W3CDTF">2024-02-26T08:30:00Z</dcterms:created>
  <dcterms:modified xsi:type="dcterms:W3CDTF">2026-04-13T13:06:00Z</dcterms:modified>
</cp:coreProperties>
</file>